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1675" w14:textId="77777777" w:rsidR="00356575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</w:p>
    <w:p w14:paraId="7CDF40BA" w14:textId="08933BE9" w:rsidR="00822F7E" w:rsidRPr="00F97141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8"/>
          <w:szCs w:val="28"/>
          <w:lang w:val="es-ES"/>
        </w:rPr>
      </w:pP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ANEX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O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 </w:t>
      </w:r>
      <w:r w:rsidR="008A70F5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10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. CERTIFICA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DO 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DE 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 xml:space="preserve">GASTOS 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INDIRECT</w:t>
      </w:r>
      <w:r w:rsidR="00F97141"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O</w:t>
      </w:r>
      <w:r w:rsidRPr="00F97141">
        <w:rPr>
          <w:rFonts w:asciiTheme="majorHAnsi" w:hAnsiTheme="majorHAnsi" w:cstheme="majorHAnsi"/>
          <w:b/>
          <w:bCs/>
          <w:sz w:val="28"/>
          <w:szCs w:val="28"/>
          <w:lang w:val="es-ES"/>
        </w:rPr>
        <w:t>S</w:t>
      </w:r>
    </w:p>
    <w:p w14:paraId="1BC329BE" w14:textId="77777777" w:rsidR="00822F7E" w:rsidRPr="00F97141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4A0A027A" w14:textId="573C3080" w:rsidR="008A70F5" w:rsidRPr="00F97141" w:rsidRDefault="00F97141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Sr./Sra. _________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___________________________________________,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con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DNI ________________,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com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secretari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o/aria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de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l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enti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dad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__________________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_____________________________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________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,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con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CIF _____________</w:t>
      </w:r>
    </w:p>
    <w:p w14:paraId="1E111066" w14:textId="77777777" w:rsidR="0012106C" w:rsidRPr="00F97141" w:rsidRDefault="00356575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b/>
          <w:bCs/>
          <w:sz w:val="24"/>
          <w:szCs w:val="24"/>
          <w:lang w:val="es-ES"/>
        </w:rPr>
        <w:t xml:space="preserve">CERTIFICO </w:t>
      </w:r>
    </w:p>
    <w:p w14:paraId="4F807496" w14:textId="6A1B4FA4" w:rsidR="0012106C" w:rsidRPr="00F97141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Q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ue 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os gestos 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indirect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s imputad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356575" w:rsidRPr="00F97141">
        <w:rPr>
          <w:rFonts w:asciiTheme="majorHAnsi" w:hAnsiTheme="majorHAnsi" w:cstheme="majorHAnsi"/>
          <w:sz w:val="24"/>
          <w:szCs w:val="24"/>
          <w:lang w:val="es-ES"/>
        </w:rPr>
        <w:t>s al pro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yecto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____</w:t>
      </w:r>
      <w:r w:rsidR="0022580A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/26 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(número): _____________________________ (tít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ulo</w:t>
      </w:r>
      <w:r w:rsidR="008A70F5" w:rsidRPr="00F97141">
        <w:rPr>
          <w:rFonts w:asciiTheme="majorHAnsi" w:hAnsiTheme="majorHAnsi" w:cstheme="majorHAnsi"/>
          <w:sz w:val="24"/>
          <w:szCs w:val="24"/>
          <w:lang w:val="es-ES"/>
        </w:rPr>
        <w:t>)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sum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n un total de _______€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 no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super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n el 10% de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l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import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e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concedi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do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p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or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el Fons Pitiús de Cooperació. </w:t>
      </w:r>
    </w:p>
    <w:p w14:paraId="46AFD1B3" w14:textId="755C8FCB" w:rsidR="00822F7E" w:rsidRPr="00F97141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Que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estos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gestos so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n neces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arios 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p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ara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mantenim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i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ent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y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funcionam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i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ent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o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 </w:t>
      </w:r>
      <w:r w:rsidR="00FA078E">
        <w:rPr>
          <w:rFonts w:asciiTheme="majorHAnsi" w:hAnsiTheme="majorHAnsi" w:cstheme="majorHAnsi"/>
          <w:sz w:val="24"/>
          <w:szCs w:val="24"/>
          <w:lang w:val="es-ES"/>
        </w:rPr>
        <w:t>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 e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nti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dad y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que 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se 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detall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an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a continuació</w:t>
      </w:r>
      <w:r w:rsidR="00F97141" w:rsidRPr="00F97141">
        <w:rPr>
          <w:rFonts w:asciiTheme="majorHAnsi" w:hAnsiTheme="majorHAnsi" w:cstheme="majorHAnsi"/>
          <w:sz w:val="24"/>
          <w:szCs w:val="24"/>
          <w:lang w:val="es-ES"/>
        </w:rPr>
        <w:t>n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 forma desglosada.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</w:p>
    <w:p w14:paraId="353526A1" w14:textId="77777777" w:rsidR="0012106C" w:rsidRPr="00F97141" w:rsidRDefault="0012106C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3331"/>
        <w:gridCol w:w="1559"/>
        <w:gridCol w:w="1843"/>
        <w:gridCol w:w="2047"/>
      </w:tblGrid>
      <w:tr w:rsidR="00D01F26" w:rsidRPr="00F97141" w14:paraId="3CA7519E" w14:textId="77777777" w:rsidTr="00B6150C">
        <w:tc>
          <w:tcPr>
            <w:tcW w:w="3331" w:type="dxa"/>
          </w:tcPr>
          <w:p w14:paraId="38E1CFBC" w14:textId="2A2AD4C9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Concept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</w:t>
            </w:r>
          </w:p>
        </w:tc>
        <w:tc>
          <w:tcPr>
            <w:tcW w:w="1559" w:type="dxa"/>
          </w:tcPr>
          <w:p w14:paraId="49EB219C" w14:textId="34169BC1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Per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iodo</w:t>
            </w:r>
          </w:p>
        </w:tc>
        <w:tc>
          <w:tcPr>
            <w:tcW w:w="1843" w:type="dxa"/>
          </w:tcPr>
          <w:p w14:paraId="5C752DFE" w14:textId="16269BE4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Import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imputa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do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(€)</w:t>
            </w:r>
          </w:p>
        </w:tc>
        <w:tc>
          <w:tcPr>
            <w:tcW w:w="2047" w:type="dxa"/>
          </w:tcPr>
          <w:p w14:paraId="16725EB0" w14:textId="62372CB4" w:rsidR="00D01F26" w:rsidRPr="00F97141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Observacion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s</w:t>
            </w:r>
          </w:p>
        </w:tc>
      </w:tr>
      <w:tr w:rsidR="00D01F26" w:rsidRPr="00F97141" w14:paraId="1B6B3ECB" w14:textId="77777777" w:rsidTr="00B6150C">
        <w:tc>
          <w:tcPr>
            <w:tcW w:w="3331" w:type="dxa"/>
          </w:tcPr>
          <w:p w14:paraId="79F2DF67" w14:textId="4149FEB0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Alquiler de la oficina</w:t>
            </w:r>
          </w:p>
        </w:tc>
        <w:tc>
          <w:tcPr>
            <w:tcW w:w="1559" w:type="dxa"/>
          </w:tcPr>
          <w:p w14:paraId="75717DC8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1DF35C2B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1C239080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46878274" w14:textId="77777777" w:rsidTr="00B6150C">
        <w:tc>
          <w:tcPr>
            <w:tcW w:w="3331" w:type="dxa"/>
          </w:tcPr>
          <w:p w14:paraId="7C549F60" w14:textId="6BCC1E8E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Suministr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os </w:t>
            </w: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(agua, l</w:t>
            </w:r>
            <w:r w:rsid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uz, etc.)</w:t>
            </w:r>
          </w:p>
        </w:tc>
        <w:tc>
          <w:tcPr>
            <w:tcW w:w="1559" w:type="dxa"/>
          </w:tcPr>
          <w:p w14:paraId="55731777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3B581828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3DA38DE6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6DC78C6C" w14:textId="77777777" w:rsidTr="00B6150C">
        <w:tc>
          <w:tcPr>
            <w:tcW w:w="3331" w:type="dxa"/>
          </w:tcPr>
          <w:p w14:paraId="57A46412" w14:textId="0FBA1831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Teléfono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y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 internet</w:t>
            </w:r>
          </w:p>
        </w:tc>
        <w:tc>
          <w:tcPr>
            <w:tcW w:w="1559" w:type="dxa"/>
          </w:tcPr>
          <w:p w14:paraId="589FEEC3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0A97A21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7631C10A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199A62D1" w14:textId="77777777" w:rsidTr="00B6150C">
        <w:tc>
          <w:tcPr>
            <w:tcW w:w="3331" w:type="dxa"/>
          </w:tcPr>
          <w:p w14:paraId="1B630BBD" w14:textId="0F89403A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Material fungible</w:t>
            </w:r>
          </w:p>
        </w:tc>
        <w:tc>
          <w:tcPr>
            <w:tcW w:w="1559" w:type="dxa"/>
          </w:tcPr>
          <w:p w14:paraId="41C618EB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67B6BF3E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68D39F7D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05E18211" w14:textId="77777777" w:rsidTr="00B6150C">
        <w:tc>
          <w:tcPr>
            <w:tcW w:w="3331" w:type="dxa"/>
          </w:tcPr>
          <w:p w14:paraId="52CDAEB0" w14:textId="0D24735A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Personal </w:t>
            </w:r>
            <w:r w:rsidR="00F97141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administrativo</w:t>
            </w:r>
          </w:p>
        </w:tc>
        <w:tc>
          <w:tcPr>
            <w:tcW w:w="1559" w:type="dxa"/>
          </w:tcPr>
          <w:p w14:paraId="37B369B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78EB2170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6F6EB9F9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74071C3D" w14:textId="77777777" w:rsidTr="00B6150C">
        <w:tc>
          <w:tcPr>
            <w:tcW w:w="3331" w:type="dxa"/>
          </w:tcPr>
          <w:p w14:paraId="3869FE1D" w14:textId="137E86AB" w:rsidR="00D01F26" w:rsidRPr="00F97141" w:rsidRDefault="00F97141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Otro</w:t>
            </w:r>
            <w:r w:rsidR="00D01F26" w:rsidRPr="00F97141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s: </w:t>
            </w:r>
          </w:p>
        </w:tc>
        <w:tc>
          <w:tcPr>
            <w:tcW w:w="1559" w:type="dxa"/>
          </w:tcPr>
          <w:p w14:paraId="55465FCC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</w:tcPr>
          <w:p w14:paraId="07D6026F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38281053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D01F26" w:rsidRPr="00F97141" w14:paraId="787446A7" w14:textId="77777777" w:rsidTr="00B6150C">
        <w:tc>
          <w:tcPr>
            <w:tcW w:w="4890" w:type="dxa"/>
            <w:gridSpan w:val="2"/>
          </w:tcPr>
          <w:p w14:paraId="3CF772B4" w14:textId="4D2DEC4A" w:rsidR="00D01F26" w:rsidRPr="00F97141" w:rsidRDefault="00D01F26" w:rsidP="00D01F26">
            <w:pPr>
              <w:spacing w:after="120"/>
              <w:jc w:val="right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TOTAL 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GASTOS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 INDIRECT</w:t>
            </w:r>
            <w:r w:rsid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O</w:t>
            </w:r>
            <w:r w:rsidRPr="00F9714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S</w:t>
            </w:r>
          </w:p>
        </w:tc>
        <w:tc>
          <w:tcPr>
            <w:tcW w:w="1843" w:type="dxa"/>
          </w:tcPr>
          <w:p w14:paraId="7BF832BD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2047" w:type="dxa"/>
          </w:tcPr>
          <w:p w14:paraId="7BBF6435" w14:textId="77777777" w:rsidR="00D01F26" w:rsidRPr="00F97141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</w:tbl>
    <w:p w14:paraId="2BBDA063" w14:textId="77777777" w:rsidR="00B6150C" w:rsidRPr="00F97141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3F37EE6D" w14:textId="77777777" w:rsidR="00594671" w:rsidRPr="00F97141" w:rsidRDefault="00594671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</w:p>
    <w:p w14:paraId="5F84CADE" w14:textId="2B557DA9" w:rsidR="0012106C" w:rsidRPr="00F97141" w:rsidRDefault="0012106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>El/la secretari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o/a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ria                                                             Vist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o bueno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del/de la president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e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>/a</w:t>
      </w:r>
    </w:p>
    <w:p w14:paraId="3FF39BB0" w14:textId="409312F6" w:rsidR="0012106C" w:rsidRPr="00F97141" w:rsidRDefault="00F97141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ES"/>
        </w:rPr>
      </w:pPr>
      <w:r>
        <w:rPr>
          <w:rFonts w:asciiTheme="majorHAnsi" w:hAnsiTheme="majorHAnsi" w:cstheme="majorHAnsi"/>
          <w:sz w:val="24"/>
          <w:szCs w:val="24"/>
          <w:lang w:val="es-ES"/>
        </w:rPr>
        <w:t>Firm</w:t>
      </w:r>
      <w:r w:rsidR="00B6150C" w:rsidRPr="00F97141">
        <w:rPr>
          <w:rFonts w:asciiTheme="majorHAnsi" w:hAnsiTheme="majorHAnsi" w:cstheme="majorHAnsi"/>
          <w:sz w:val="24"/>
          <w:szCs w:val="24"/>
          <w:lang w:val="es-ES"/>
        </w:rPr>
        <w:t>a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>:</w:t>
      </w:r>
      <w:r>
        <w:rPr>
          <w:rFonts w:asciiTheme="majorHAnsi" w:hAnsiTheme="majorHAnsi" w:cstheme="majorHAnsi"/>
          <w:sz w:val="24"/>
          <w:szCs w:val="24"/>
          <w:lang w:val="es-ES"/>
        </w:rPr>
        <w:t xml:space="preserve">      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                                                               Nom</w:t>
      </w:r>
      <w:r>
        <w:rPr>
          <w:rFonts w:asciiTheme="majorHAnsi" w:hAnsiTheme="majorHAnsi" w:cstheme="majorHAnsi"/>
          <w:sz w:val="24"/>
          <w:szCs w:val="24"/>
          <w:lang w:val="es-ES"/>
        </w:rPr>
        <w:t>bre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>:</w:t>
      </w:r>
    </w:p>
    <w:p w14:paraId="133095C3" w14:textId="654B3F7B" w:rsidR="0012106C" w:rsidRPr="00F97141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  <w:lang w:val="es-ES"/>
        </w:rPr>
      </w:pP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                                                       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          </w:t>
      </w:r>
      <w:r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  </w:t>
      </w:r>
      <w:r w:rsidR="00F97141">
        <w:rPr>
          <w:rFonts w:asciiTheme="majorHAnsi" w:hAnsiTheme="majorHAnsi" w:cstheme="majorHAnsi"/>
          <w:sz w:val="24"/>
          <w:szCs w:val="24"/>
          <w:lang w:val="es-ES"/>
        </w:rPr>
        <w:t>Firm</w:t>
      </w:r>
      <w:r w:rsidR="0012106C" w:rsidRPr="00F97141">
        <w:rPr>
          <w:rFonts w:asciiTheme="majorHAnsi" w:hAnsiTheme="majorHAnsi" w:cstheme="majorHAnsi"/>
          <w:sz w:val="24"/>
          <w:szCs w:val="24"/>
          <w:lang w:val="es-ES"/>
        </w:rPr>
        <w:t xml:space="preserve">a: </w:t>
      </w:r>
    </w:p>
    <w:p w14:paraId="2F00BBAB" w14:textId="77777777" w:rsidR="00822F7E" w:rsidRPr="00BF4B65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sectPr w:rsidR="00822F7E" w:rsidRPr="00BF4B65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EFA0" w14:textId="77777777" w:rsidR="00356575" w:rsidRDefault="00356575" w:rsidP="00356575">
      <w:pPr>
        <w:spacing w:after="0" w:line="240" w:lineRule="auto"/>
      </w:pPr>
      <w:r>
        <w:separator/>
      </w:r>
    </w:p>
  </w:endnote>
  <w:endnote w:type="continuationSeparator" w:id="0">
    <w:p w14:paraId="172CC84A" w14:textId="77777777" w:rsidR="00356575" w:rsidRDefault="00356575" w:rsidP="0035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E8B5" w14:textId="77777777" w:rsidR="00356575" w:rsidRDefault="00356575" w:rsidP="00356575">
      <w:pPr>
        <w:spacing w:after="0" w:line="240" w:lineRule="auto"/>
      </w:pPr>
      <w:r>
        <w:separator/>
      </w:r>
    </w:p>
  </w:footnote>
  <w:footnote w:type="continuationSeparator" w:id="0">
    <w:p w14:paraId="4FB4122E" w14:textId="77777777" w:rsidR="00356575" w:rsidRDefault="00356575" w:rsidP="0035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1A27" w14:textId="65B59CD1" w:rsidR="00356575" w:rsidRPr="00356575" w:rsidRDefault="00356575" w:rsidP="00356575">
    <w:pPr>
      <w:pStyle w:val="Encabezado"/>
      <w:ind w:left="57"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r w:rsidRPr="00356575">
      <w:rPr>
        <w:rFonts w:ascii="Calibri" w:eastAsia="Calibri" w:hAnsi="Calibri" w:cs="Times New Roman"/>
        <w:noProof/>
        <w:kern w:val="2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05EAA968" wp14:editId="40CADF61">
          <wp:simplePos x="0" y="0"/>
          <wp:positionH relativeFrom="column">
            <wp:posOffset>-991235</wp:posOffset>
          </wp:positionH>
          <wp:positionV relativeFrom="paragraph">
            <wp:posOffset>-288290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814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03F0">
      <w:rPr>
        <w:lang w:val="es-ES"/>
      </w:rPr>
      <w:tab/>
      <w:t xml:space="preserve"> 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FONS PITIÚS DE COOPERACIÓ</w:t>
    </w:r>
  </w:p>
  <w:p w14:paraId="49E74C78" w14:textId="3F7F000F" w:rsidR="00356575" w:rsidRPr="00356575" w:rsidRDefault="00356575" w:rsidP="00356575">
    <w:pPr>
      <w:tabs>
        <w:tab w:val="center" w:pos="4252"/>
        <w:tab w:val="right" w:pos="8504"/>
      </w:tabs>
      <w:spacing w:after="0" w:line="240" w:lineRule="auto"/>
      <w:ind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proofErr w:type="spellStart"/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Convocat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o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ria</w:t>
    </w:r>
    <w:proofErr w:type="spellEnd"/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 de </w:t>
    </w:r>
    <w:proofErr w:type="spellStart"/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pro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yectos</w:t>
    </w:r>
    <w:proofErr w:type="spellEnd"/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 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de </w:t>
    </w:r>
    <w:proofErr w:type="spellStart"/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cooperació</w:t>
    </w:r>
    <w:r w:rsidR="00F97141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n</w:t>
    </w:r>
    <w:proofErr w:type="spellEnd"/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 xml:space="preserve"> 202</w:t>
    </w:r>
    <w:r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6</w:t>
    </w:r>
  </w:p>
  <w:p w14:paraId="7CCBE6D3" w14:textId="496D6C90" w:rsidR="00356575" w:rsidRPr="00356575" w:rsidRDefault="00356575" w:rsidP="00356575">
    <w:pPr>
      <w:pStyle w:val="Encabezado"/>
      <w:tabs>
        <w:tab w:val="clear" w:pos="4680"/>
        <w:tab w:val="clear" w:pos="9360"/>
        <w:tab w:val="left" w:pos="3435"/>
      </w:tabs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531676">
    <w:abstractNumId w:val="8"/>
  </w:num>
  <w:num w:numId="2" w16cid:durableId="1044058997">
    <w:abstractNumId w:val="6"/>
  </w:num>
  <w:num w:numId="3" w16cid:durableId="613439332">
    <w:abstractNumId w:val="5"/>
  </w:num>
  <w:num w:numId="4" w16cid:durableId="1901162636">
    <w:abstractNumId w:val="4"/>
  </w:num>
  <w:num w:numId="5" w16cid:durableId="1304191965">
    <w:abstractNumId w:val="7"/>
  </w:num>
  <w:num w:numId="6" w16cid:durableId="311101376">
    <w:abstractNumId w:val="3"/>
  </w:num>
  <w:num w:numId="7" w16cid:durableId="153574506">
    <w:abstractNumId w:val="2"/>
  </w:num>
  <w:num w:numId="8" w16cid:durableId="604505354">
    <w:abstractNumId w:val="1"/>
  </w:num>
  <w:num w:numId="9" w16cid:durableId="150427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106C"/>
    <w:rsid w:val="0015074B"/>
    <w:rsid w:val="0022580A"/>
    <w:rsid w:val="0029639D"/>
    <w:rsid w:val="00326F90"/>
    <w:rsid w:val="00356575"/>
    <w:rsid w:val="003A127C"/>
    <w:rsid w:val="00594671"/>
    <w:rsid w:val="00645AE3"/>
    <w:rsid w:val="00822F7E"/>
    <w:rsid w:val="008A4085"/>
    <w:rsid w:val="008A70F5"/>
    <w:rsid w:val="00A131D1"/>
    <w:rsid w:val="00A47DCA"/>
    <w:rsid w:val="00A80EE8"/>
    <w:rsid w:val="00A903F0"/>
    <w:rsid w:val="00A90B95"/>
    <w:rsid w:val="00AA1D8D"/>
    <w:rsid w:val="00AB78C8"/>
    <w:rsid w:val="00B47730"/>
    <w:rsid w:val="00B6150C"/>
    <w:rsid w:val="00BF4B65"/>
    <w:rsid w:val="00CB0664"/>
    <w:rsid w:val="00D01F26"/>
    <w:rsid w:val="00EC367E"/>
    <w:rsid w:val="00F97141"/>
    <w:rsid w:val="00FA078E"/>
    <w:rsid w:val="00FB79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7CC4E3A"/>
  <w14:defaultImageDpi w14:val="300"/>
  <w15:docId w15:val="{6989B833-904F-4B2C-9393-682C5ADA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Marta - Fons Pitiús</cp:lastModifiedBy>
  <cp:revision>11</cp:revision>
  <dcterms:created xsi:type="dcterms:W3CDTF">2013-12-23T23:15:00Z</dcterms:created>
  <dcterms:modified xsi:type="dcterms:W3CDTF">2026-02-12T22:01:00Z</dcterms:modified>
  <cp:category/>
</cp:coreProperties>
</file>